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Эпидемиология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Эпидемиология | Записей: 1 | Кейс: 1 | Вопросов: 12</w:t>
      </w:r>
    </w:p>
    <w:p>
      <w:r>
        <w:br w:type="page"/>
      </w:r>
    </w:p>
    <w:p>
      <w:pPr>
        <w:pStyle w:val="Heading1"/>
      </w:pPr>
      <w:r>
        <w:t>Эпидемиология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студенческом общежитии одного из вузов, расположенного в г. Н. Центрального федерального округа. За период с 3 октября по 12 декабря 20….г.. Было зарегистрировано 15 случаев гепатита А. Среднетяжёлая форма была зарегистрирована у 3 больных, у остальных – лёгкая.</w:t>
      </w:r>
    </w:p>
    <w:p>
      <w:pPr>
        <w:spacing w:after="58"/>
      </w:pPr>
      <w:r>
        <w:rPr>
          <w:b w:val="0"/>
          <w:i w:val="0"/>
        </w:rPr>
        <w:t>Первый случай был зарегистрирован у студента Л. 3 октября. Он предъявлял жалобы на понижение аппетита, вялость, рвоту, тёмную мочу. При осмотре врачом терапевтом участковым были отмечены: желтушность склер и кожных покровов, увеличенная печень. Больной был госпитализирован в местную инфекционную больницу, где ему был поставлен диагноз «гепатит А», подтверждённый выявлением anti-HAV IgM.</w:t>
      </w:r>
    </w:p>
    <w:p>
      <w:pPr>
        <w:spacing w:after="58"/>
      </w:pPr>
      <w:r>
        <w:rPr>
          <w:b w:val="0"/>
          <w:i w:val="0"/>
        </w:rPr>
        <w:t>В последующем 21 и 27 октября в стационар поступило еще двое больных из числа студентов, проживавших в общежитии на одном этаже с заболевшим с аналогичными симптомами. Затем в течение 2 недель было госпитализировано трое студентов из этого же общежития.</w:t>
      </w:r>
    </w:p>
    <w:p>
      <w:pPr>
        <w:spacing w:after="58"/>
      </w:pPr>
      <w:r>
        <w:rPr>
          <w:b w:val="0"/>
          <w:i w:val="0"/>
        </w:rPr>
        <w:t>В ходе расследования врачом-эпидемиологом ФБУЗ «Центра гигиены и эпидемиологии» было установлено, что заболевания начались спустя 1,5 месяца после получения общежитием бутилированной воды. При этом, как выяснилось, что компания, доставившая воду, снабжало водой в этот же период и другие организации. В двух организациях было зарегистрировано по 5 случаев заболеваний в легкой форме. При этом не наблюдалось подъема заболеваемости на территории города и среди студентов вуза. Студенты проживают в комнатах по четыре человека, питаются в столовой общежития.</w:t>
      </w:r>
    </w:p>
    <w:p>
      <w:pPr>
        <w:pStyle w:val="Heading2"/>
      </w:pPr>
      <w:r>
        <w:t>1. Статистика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Начало эпидемической вспышки гепатита А среди студентов наиболее вероятно обусловлено _____ путем передачи, последующие случаи – _____ путем передачи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пищевым; контактно-бытовым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водным; контактно-бытовым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воздушно-капельным; контактно-бытовым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водным; воздушно-капельным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водным; контактно-бытовым</w:t>
      </w:r>
    </w:p>
    <w:p>
      <w:pPr>
        <w:ind w:left="504"/>
      </w:pPr>
      <w:r>
        <w:rPr>
          <w:b w:val="0"/>
          <w:i/>
        </w:rPr>
        <w:t>п.2345 Основным механизмом передачи является фекально-оральный., который реализуется водным, пищевым или контактно-бытовым путем.</w:t>
        <w:br/>
        <w:br/>
        <w:t>В ходе расследования врачом-эпидемиологом ФБУЗ «Центра гигиены и эпидемиологии» было установлено, что заболевания начались спустя 1,5 месяца после получения общежитием бутилированной воды. При этом, как выяснилось, что компания, доставившая воду, снабжало водой в этот же период и другие организации. В двух организациях было зарегистрировано по 5 случаев заболеваний в легкой форме. При этом не наблюдалось подъема заболеваемости на территории города и среди студентов вуза.</w:t>
        <w:br/>
        <w:br/>
        <w:t>Возникновение случаев в пределах одного инкубационного периода после употребления бутилированной питьевой воды, , при наличии случаев гепатита А среди людей, работающих в других организациях, употреблявших эту же воду свидетельствует от том, что начало эпидемической вспышки связано с употреблением воды. Последующие случаи возникали последовательно, что свидетельствует о контактно-бытовом пути передачи.</w:t>
        <w:br/>
        <w:br/>
        <w:t>СанПиН 3.3686-21 "«Санитарно-эпидемиологические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пользу водного характера эпидемической вспышки возникшей после употребления бутилированной питьевой воды, свидетельствует возникновение случаев заболевания в пределах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одного инкубационного периода и последовательность возникновения случаев при отсутствии тяжелых форм клинического 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одного инкубационного периода и последовательность возникновения случаев с преобладанием форм клинического течения средней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одного инкубационного периода среди сотрудников организаций, употреблявших воду этой же компании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нескольких инкубационных периодов и последовательность возникновения случаев с преобладанием легких форм болезни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одного инкубационного периода среди сотрудников организаций, употреблявших воду этой же компании</w:t>
      </w:r>
    </w:p>
    <w:p>
      <w:pPr>
        <w:ind w:left="504"/>
      </w:pPr>
      <w:r>
        <w:rPr>
          <w:b w:val="0"/>
          <w:i/>
        </w:rPr>
        <w:t>стр. 436. Признаки водного пути передачи— связь с определенным водным источником, ….. длительный инкубационный период болезни, преобладание легких и стертых форм болезни</w:t>
        <w:br/>
        <w:br/>
        <w:t>Возникновение случаев в пределах одного инкубационного периода после употребления бутилированной питьевой воды с преобладанием легких форм свидетельствует в пользу водного пути передачи.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 436.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Причиной массивности эпидемической вспышки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отсутствие необходимых противоэпидемических мероприятий в отношении первого больного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неблагополучная эпидемическая ситуация по гепатиту А на территории города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размещение в комнатах по несколько человек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единый источник водоснабжения и питания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необходимых противоэпидемических мероприятий в отношении первого больного</w:t>
      </w:r>
    </w:p>
    <w:p>
      <w:pPr>
        <w:ind w:left="504"/>
      </w:pPr>
      <w:r>
        <w:rPr>
          <w:b w:val="0"/>
          <w:i/>
        </w:rPr>
        <w:t>п.2368 При выявлении больного ОГA (при подозрении на ОГA) медицинский работник организации, осуществляющей медицинскую деятельность, организует проведение комплекса первичных противоэпидемических (профилактических) мероприятий, направленных на локализацию очага и предупреждение заражения окружающих.</w:t>
        <w:br/>
        <w:br/>
        <w:t>Больные и подозрительные на заболевание ОГA подлежат госпитализации в инфекционное отделение.</w:t>
        <w:br/>
        <w:br/>
        <w:t>СанПиН 3.3686-21 "«Санитарно-эпидемиологические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За всеми студентами, общавшимися с заболевшими, следует установить медицинское наблюдение сроком +___+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ind w:left="504"/>
      </w:pPr>
      <w:r>
        <w:rPr>
          <w:b w:val="0"/>
          <w:i/>
        </w:rPr>
        <w:t>п.2397 Все контактные лица, выявленные в границах очага ,подвергаются первичному медицинскому осмотру с последующим медицинским наблюдением. Длительность наблюдения в очагах вирусного гепатита А составляет 35 календарных дней со дня разобщения с источником инфекции дней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Всем студентам, общавшимся с заболевшими,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ИФА с целью выявления в сыворотке крови специфических антител IgM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культуральный метод для определения вируса в фекалиях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биохимическое исследование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ИФА с целью выявления в сыворотке крови специфических антител IgM</w:t>
      </w:r>
    </w:p>
    <w:p>
      <w:pPr>
        <w:ind w:left="504"/>
      </w:pPr>
      <w:r>
        <w:rPr>
          <w:b w:val="0"/>
          <w:i/>
        </w:rPr>
        <w:t>п.2392.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  <w:br/>
        <w:br/>
        <w:t>п.2393. Все контактные лица, выявленные в границах очага, подвергаются первичному медицинскому осмотру с последующим медицинским наблюдением.</w:t>
        <w:br/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  <w:br/>
        <w:br/>
        <w:t>п.2363.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Больных следует госпитализировать по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эпидемическим показаниям, так как они проживают в общежитии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клиническим показаниям, так как гепатит А приводит к большому числу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эпидемическим показаниям, так как присутствуют среди заболевших безжелтушные формы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клиническим показаниям, так как присутствуют среди заболевших желтушные формы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эпидемическим показаниям, так как они проживают в общежитии</w:t>
      </w:r>
    </w:p>
    <w:p>
      <w:pPr>
        <w:ind w:left="504"/>
      </w:pPr>
      <w:r>
        <w:rPr>
          <w:b w:val="0"/>
          <w:i/>
        </w:rPr>
        <w:t>п.2375. Больные и подозрительные на заболевание вирусными гепатитами A или E подлежат госпитализации в инфекционное отделение.</w:t>
        <w:br/>
        <w:br/>
        <w:t>п.2376.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Больных госпитализируют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отделение соматического стационара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бокс соматического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бокс инфекционного стационара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отделение инфекционного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отделение инфекционного стационара</w:t>
      </w:r>
    </w:p>
    <w:p>
      <w:pPr>
        <w:ind w:left="504"/>
      </w:pPr>
      <w:r>
        <w:rPr>
          <w:b w:val="0"/>
          <w:i/>
        </w:rPr>
        <w:t>п.2375. Больные и подозрительные на заболевание вирусными гепатитами A или E подлежат госпитализации в инфекционное отделение.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Дезинфекция в общежитии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проводится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заключительная после госпитализации больных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текущая во время ограничительных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заключительная после госпитализации больных</w:t>
      </w:r>
    </w:p>
    <w:p>
      <w:pPr>
        <w:ind w:left="504"/>
      </w:pPr>
      <w:r>
        <w:rPr>
          <w:b w:val="0"/>
          <w:i/>
        </w:rPr>
        <w:t>п.2385.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 МО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Иммунопрофилактика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Контактировавшие студенты, не болевшие гепатитом А ранее, не привитые, не имеющие сведений о прививках против гепатита А, при отсутствии противопоказаний подлежат вакцинации по эпидемическим показаниям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возрасте старше 65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возрасте до 65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возрасте до 35 лет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независимо от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независимо от возраста</w:t>
      </w:r>
    </w:p>
    <w:p>
      <w:pPr>
        <w:ind w:left="504"/>
      </w:pPr>
      <w:r>
        <w:rPr>
          <w:b w:val="0"/>
          <w:i/>
        </w:rPr>
        <w:t>п.2395.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Иммуноглобулин человека нормальный в очаге контактировавшим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следует назначить контактировавшим с больными в возрасте до 35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назначить контактировавшим с больными в возрасте в возрасте старше 65 лет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применять не следует независимо от возраста контактировавших с больными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следует назначить контактировавшим с больными в возрасте до 25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применять не следует независимо от возраста контактировавших с больными</w:t>
      </w:r>
    </w:p>
    <w:p>
      <w:pPr>
        <w:ind w:left="504"/>
      </w:pPr>
      <w:r>
        <w:rPr>
          <w:b w:val="0"/>
          <w:i/>
        </w:rPr>
        <w:t>п.2395.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п.2396.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</w:t>
        <w:br/>
        <w:br/>
        <w:t>Применение иммуноглобулина не предусмотрено.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Врачи медицинских организаций обязаны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Выявление, учет и регистрация больных инфекционными болезнями и лиц с подозрением на инфекционные болезни,носителей возбудителей инфекционных болезней.</w:t>
        <w:br/>
        <w:br/>
        <w:t>п.24.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егопостоянного пребывания).</w:t>
        <w:br/>
        <w:br/>
        <w:t>п.27.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установления,первоначального диагноза, результата лабораторного исследования.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Все меры, направленные на ликвидацию очага, отражаются 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карте эпидемиологического обследования и листе наблюдения за контактными лицами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журнале отчета о проведенных противоэпидемических мероприятиях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форме федерального статистического наблюдения N 1 "Сведения об инфекционных и паразитарных заболеваниях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журнале учета инфекционных заболеваний (Форма 060/у)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карте эпидемиологического обследования и листе наблюдения за контактными лицами</w:t>
      </w:r>
    </w:p>
    <w:p>
      <w:pPr>
        <w:ind w:left="504"/>
      </w:pPr>
      <w:r>
        <w:rPr>
          <w:b w:val="0"/>
          <w:i/>
        </w:rPr>
        <w:t>п.2407. Все меры, направленные на ликвидацию очага, отражаются в карте эпидемиологического обследования и листе наблюдения за контактными лицами, последний вклеивается в амбулаторную карту больного гепатитом A или гепатитом E. В этих же документах фиксируется окончание мероприятий в очаге и результаты наблюдения за контактными лицами.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anpin3686_21/" TargetMode="External"/><Relationship Id="rId10" Type="http://schemas.openxmlformats.org/officeDocument/2006/relationships/hyperlink" Target="https://library.mededtech.ru/rest/documents/sanpin3686_21/#paragraph_l84t30" TargetMode="External"/><Relationship Id="rId11" Type="http://schemas.openxmlformats.org/officeDocument/2006/relationships/hyperlink" Target="https://library.mededtech.ru/rest/documents/sanpin3686_21/#paragraph_3t4s7i" TargetMode="External"/><Relationship Id="rId12" Type="http://schemas.openxmlformats.org/officeDocument/2006/relationships/hyperlink" Target="https://library.mededtech.ru/rest/documents/sanpin3686_21/#paragraph_p52uge" TargetMode="External"/><Relationship Id="rId13" Type="http://schemas.openxmlformats.org/officeDocument/2006/relationships/hyperlink" Target="https://library.mededtech.ru/rest/documents/sanpin3686_21/#paragraph_qh4eke" TargetMode="External"/><Relationship Id="rId14" Type="http://schemas.openxmlformats.org/officeDocument/2006/relationships/hyperlink" Target="https://library.mededtech.ru/rest/documents/sanpin3686_21/#paragraph_v8gmk8" TargetMode="External"/><Relationship Id="rId15" Type="http://schemas.openxmlformats.org/officeDocument/2006/relationships/hyperlink" Target="https://library.mededtech.ru/rest/documents/sanpin3686_21/#paragraph_ta5qkb" TargetMode="External"/><Relationship Id="rId16" Type="http://schemas.openxmlformats.org/officeDocument/2006/relationships/hyperlink" Target="https://library.mededtech.ru/rest/documents/sanpin3686_21/#paragraph_qnkvpb" TargetMode="External"/><Relationship Id="rId17" Type="http://schemas.openxmlformats.org/officeDocument/2006/relationships/hyperlink" Target="https://library.mededtech.ru/rest/documents/sanpin3686_21/#paragraph_mll7bf" TargetMode="External"/><Relationship Id="rId18" Type="http://schemas.openxmlformats.org/officeDocument/2006/relationships/hyperlink" Target="https://library.mededtech.ru/rest/documents/sanpin3686_21/#paragraph_gfc826" TargetMode="External"/><Relationship Id="rId19" Type="http://schemas.openxmlformats.org/officeDocument/2006/relationships/hyperlink" Target="https://library.mededtech.ru/rest/documents/sanpin3686_21/#paragraph_h5orv8" TargetMode="External"/><Relationship Id="rId20" Type="http://schemas.openxmlformats.org/officeDocument/2006/relationships/hyperlink" Target="https://library.mededtech.ru/rest/documents/sanpin3686_21/#paragraph_hcjrcm" TargetMode="External"/><Relationship Id="rId21" Type="http://schemas.openxmlformats.org/officeDocument/2006/relationships/hyperlink" Target="https://library.mededtech.ru/rest/documents/sanpin3686_21/#paragraph_i1so3v" TargetMode="External"/><Relationship Id="rId22" Type="http://schemas.openxmlformats.org/officeDocument/2006/relationships/hyperlink" Target="https://library.mededtech.ru/rest/documents/sanpin3686_21/#paragraph_5suh6a" TargetMode="External"/><Relationship Id="rId23" Type="http://schemas.openxmlformats.org/officeDocument/2006/relationships/hyperlink" Target="https://library.mededtech.ru/rest/documents/sanpin3686_21/#paragraph_b5i5t6" TargetMode="External"/><Relationship Id="rId24" Type="http://schemas.openxmlformats.org/officeDocument/2006/relationships/hyperlink" Target="https://library.mededtech.ru/rest/documents/sanpin3686_21/#paragraph_7v96d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